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1FB63" w14:textId="77777777" w:rsidR="0026454C" w:rsidRPr="00B92F91" w:rsidRDefault="00000000">
      <w:pPr>
        <w:jc w:val="center"/>
        <w:rPr>
          <w:lang w:val="es-CO"/>
        </w:rPr>
      </w:pPr>
      <w:r w:rsidRPr="00B92F91">
        <w:rPr>
          <w:lang w:val="es-CO"/>
        </w:rPr>
        <w:t>PROCESO DE GESTIÓN DE FORMACIÓN PROFESIONAL INTEGRAL</w:t>
      </w:r>
    </w:p>
    <w:p w14:paraId="7695FA13" w14:textId="77777777" w:rsidR="0026454C" w:rsidRPr="00B92F91" w:rsidRDefault="00000000">
      <w:pPr>
        <w:jc w:val="center"/>
        <w:rPr>
          <w:lang w:val="es-CO"/>
        </w:rPr>
      </w:pPr>
      <w:r w:rsidRPr="00B92F91">
        <w:rPr>
          <w:lang w:val="es-CO"/>
        </w:rPr>
        <w:t>FORMATO GUÍA DE APRENDIZAJE</w:t>
      </w:r>
    </w:p>
    <w:p w14:paraId="72A7A76E" w14:textId="77777777" w:rsidR="0026454C" w:rsidRPr="00B92F91" w:rsidRDefault="00000000">
      <w:pPr>
        <w:pStyle w:val="Ttulo1"/>
        <w:rPr>
          <w:lang w:val="es-CO"/>
        </w:rPr>
      </w:pPr>
      <w:r w:rsidRPr="00B92F91">
        <w:rPr>
          <w:lang w:val="es-CO"/>
        </w:rPr>
        <w:t>1. IDENTIFICACIÓN DE LA GUIA DE APRENDIZAJE</w:t>
      </w:r>
    </w:p>
    <w:p w14:paraId="24CF22F8" w14:textId="334B8608" w:rsidR="0026454C" w:rsidRPr="00B92F91" w:rsidRDefault="00000000">
      <w:pPr>
        <w:rPr>
          <w:lang w:val="es-CO"/>
        </w:rPr>
      </w:pPr>
      <w:r w:rsidRPr="00B92F91">
        <w:rPr>
          <w:lang w:val="es-CO"/>
        </w:rPr>
        <w:t xml:space="preserve">Denominación del Programa de Formación: INNOVACIÓN </w:t>
      </w:r>
      <w:r w:rsidR="00364ABD">
        <w:rPr>
          <w:lang w:val="es-CO"/>
        </w:rPr>
        <w:t>Y CREATIVIDAD</w:t>
      </w:r>
    </w:p>
    <w:p w14:paraId="397D4F3F" w14:textId="049FA195" w:rsidR="0026454C" w:rsidRPr="00B92F91" w:rsidRDefault="00000000">
      <w:pPr>
        <w:rPr>
          <w:lang w:val="es-CO"/>
        </w:rPr>
      </w:pPr>
      <w:r w:rsidRPr="00B92F91">
        <w:rPr>
          <w:lang w:val="es-CO"/>
        </w:rPr>
        <w:t>Código del Programa de Formación: 0300008</w:t>
      </w:r>
      <w:r w:rsidR="00364ABD">
        <w:rPr>
          <w:lang w:val="es-CO"/>
        </w:rPr>
        <w:t>6</w:t>
      </w:r>
    </w:p>
    <w:p w14:paraId="175604D9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Nombre del Proyecto Formativo: N/A</w:t>
      </w:r>
    </w:p>
    <w:p w14:paraId="5A04ADF4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Fase del Proyecto: N/A</w:t>
      </w:r>
    </w:p>
    <w:p w14:paraId="00926188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Actividad de Proyecto Formativo: Diseñar una propuesta creativa e innovadora aplicable a una microempresa.</w:t>
      </w:r>
    </w:p>
    <w:p w14:paraId="0AB44380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Competencia: Coordinar proyectos de acuerdo con los planes y programas establecidos por la empresa.</w:t>
      </w:r>
    </w:p>
    <w:p w14:paraId="408E359B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Resultados de Aprendizaje:</w:t>
      </w:r>
    </w:p>
    <w:p w14:paraId="2AAB51D1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- Verificar el cumplimiento de metas y objetivos comerciales según los métodos establecidos.</w:t>
      </w:r>
    </w:p>
    <w:p w14:paraId="096E7A46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- Desarrollar estrategias y acciones de mejora con base en resultados de gestión.</w:t>
      </w:r>
    </w:p>
    <w:p w14:paraId="6E557D82" w14:textId="77C1AB07" w:rsidR="0026454C" w:rsidRPr="00B92F91" w:rsidRDefault="00000000">
      <w:pPr>
        <w:rPr>
          <w:lang w:val="es-CO"/>
        </w:rPr>
      </w:pPr>
      <w:r w:rsidRPr="00B92F91">
        <w:rPr>
          <w:lang w:val="es-CO"/>
        </w:rPr>
        <w:t xml:space="preserve">Duración de la Guía de Aprendizaje: </w:t>
      </w:r>
      <w:r w:rsidR="00B92F91" w:rsidRPr="00B92F91">
        <w:rPr>
          <w:lang w:val="es-CO"/>
        </w:rPr>
        <w:t>6</w:t>
      </w:r>
      <w:r w:rsidRPr="00B92F91">
        <w:rPr>
          <w:lang w:val="es-CO"/>
        </w:rPr>
        <w:t>0 horas</w:t>
      </w:r>
    </w:p>
    <w:p w14:paraId="60BCD943" w14:textId="77777777" w:rsidR="0026454C" w:rsidRPr="00B92F91" w:rsidRDefault="00000000">
      <w:pPr>
        <w:pStyle w:val="Ttulo1"/>
        <w:rPr>
          <w:lang w:val="es-CO"/>
        </w:rPr>
      </w:pPr>
      <w:r w:rsidRPr="00B92F91">
        <w:rPr>
          <w:lang w:val="es-CO"/>
        </w:rPr>
        <w:t>2. PRESENTACIÓN</w:t>
      </w:r>
    </w:p>
    <w:p w14:paraId="47E7D50D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La presente guía desarrolla la temática Innovación y Creatividad dentro del curso Innovación para Microempresarios. Su propósito es fortalecer la capacidad de generar ideas nuevas y convertirlas en mejoras reales para los pequeños negocios.</w:t>
      </w:r>
    </w:p>
    <w:p w14:paraId="23E53B47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Durante las actividades, los participantes identificarán cómo la creatividad puede ayudar a resolver problemas, mejorar productos o servicios y fortalecer la competitividad del negocio.</w:t>
      </w:r>
    </w:p>
    <w:p w14:paraId="2C1FC752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El curso tiene una duración de 40 horas. Se recomienda revisar el material de estudio, participar activamente y entregar las evidencias en los tiempos establecidos.</w:t>
      </w:r>
    </w:p>
    <w:p w14:paraId="5A2E54ED" w14:textId="77777777" w:rsidR="0026454C" w:rsidRPr="00B92F91" w:rsidRDefault="00000000">
      <w:pPr>
        <w:pStyle w:val="Ttulo1"/>
        <w:rPr>
          <w:lang w:val="es-CO"/>
        </w:rPr>
      </w:pPr>
      <w:r w:rsidRPr="00B92F91">
        <w:rPr>
          <w:lang w:val="es-CO"/>
        </w:rPr>
        <w:t>3. FORMULACIÓN DE LAS ACTIVIDADES DE APRENDIZAJE</w:t>
      </w:r>
    </w:p>
    <w:p w14:paraId="3E7CF485" w14:textId="77777777" w:rsidR="0026454C" w:rsidRPr="00B92F91" w:rsidRDefault="00000000">
      <w:pPr>
        <w:pStyle w:val="Ttulo2"/>
        <w:rPr>
          <w:lang w:val="es-CO"/>
        </w:rPr>
      </w:pPr>
      <w:r w:rsidRPr="00B92F91">
        <w:rPr>
          <w:lang w:val="es-CO"/>
        </w:rPr>
        <w:t>3.1 Actividades de Reflexión Inicial</w:t>
      </w:r>
    </w:p>
    <w:p w14:paraId="5ABD65C9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Preguntas orientadoras:</w:t>
      </w:r>
    </w:p>
    <w:p w14:paraId="2EF6B732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¿Qué entiende por creatividad?</w:t>
      </w:r>
    </w:p>
    <w:p w14:paraId="49DED793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lastRenderedPageBreak/>
        <w:t>• ¿Ha utilizado ideas nuevas para mejorar su negocio?</w:t>
      </w:r>
    </w:p>
    <w:p w14:paraId="0500F726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¿Cómo cree que la creatividad puede ayudar a un pequeño negocio?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0"/>
        <w:gridCol w:w="811"/>
        <w:gridCol w:w="1133"/>
        <w:gridCol w:w="1244"/>
        <w:gridCol w:w="1063"/>
        <w:gridCol w:w="1223"/>
        <w:gridCol w:w="1183"/>
        <w:gridCol w:w="942"/>
        <w:gridCol w:w="1133"/>
      </w:tblGrid>
      <w:tr w:rsidR="0026454C" w14:paraId="06A5F5DA" w14:textId="77777777" w:rsidTr="00B92F91">
        <w:tc>
          <w:tcPr>
            <w:tcW w:w="890" w:type="dxa"/>
          </w:tcPr>
          <w:p w14:paraId="111630FE" w14:textId="77777777" w:rsidR="0026454C" w:rsidRDefault="00000000">
            <w:r>
              <w:t>Semana</w:t>
            </w:r>
          </w:p>
        </w:tc>
        <w:tc>
          <w:tcPr>
            <w:tcW w:w="811" w:type="dxa"/>
          </w:tcPr>
          <w:p w14:paraId="1B623EFE" w14:textId="77777777" w:rsidR="0026454C" w:rsidRDefault="00000000">
            <w:r>
              <w:t>Fechas</w:t>
            </w:r>
          </w:p>
        </w:tc>
        <w:tc>
          <w:tcPr>
            <w:tcW w:w="1133" w:type="dxa"/>
          </w:tcPr>
          <w:p w14:paraId="23174B06" w14:textId="77777777" w:rsidR="0026454C" w:rsidRDefault="00000000">
            <w:r>
              <w:t>Módulo / Temática</w:t>
            </w:r>
          </w:p>
        </w:tc>
        <w:tc>
          <w:tcPr>
            <w:tcW w:w="1244" w:type="dxa"/>
          </w:tcPr>
          <w:p w14:paraId="4FA5FA39" w14:textId="77777777" w:rsidR="0026454C" w:rsidRDefault="00000000">
            <w:r>
              <w:t>Descripción de Actividades</w:t>
            </w:r>
          </w:p>
        </w:tc>
        <w:tc>
          <w:tcPr>
            <w:tcW w:w="1133" w:type="dxa"/>
          </w:tcPr>
          <w:p w14:paraId="2D7D3CC4" w14:textId="77777777" w:rsidR="0026454C" w:rsidRDefault="00000000">
            <w:r>
              <w:t>Ambiente requerido</w:t>
            </w:r>
          </w:p>
        </w:tc>
        <w:tc>
          <w:tcPr>
            <w:tcW w:w="1153" w:type="dxa"/>
          </w:tcPr>
          <w:p w14:paraId="3890FFCC" w14:textId="77777777" w:rsidR="0026454C" w:rsidRDefault="00000000">
            <w:r>
              <w:t>Materiales de formación</w:t>
            </w:r>
          </w:p>
        </w:tc>
        <w:tc>
          <w:tcPr>
            <w:tcW w:w="1183" w:type="dxa"/>
          </w:tcPr>
          <w:p w14:paraId="2DB211B9" w14:textId="77777777" w:rsidR="0026454C" w:rsidRDefault="00000000">
            <w:r>
              <w:t>Estrategias o técnicas</w:t>
            </w:r>
          </w:p>
        </w:tc>
        <w:tc>
          <w:tcPr>
            <w:tcW w:w="942" w:type="dxa"/>
          </w:tcPr>
          <w:p w14:paraId="235EAD2B" w14:textId="77777777" w:rsidR="0026454C" w:rsidRDefault="00000000">
            <w:r>
              <w:t>Duración (horas)</w:t>
            </w:r>
          </w:p>
        </w:tc>
        <w:tc>
          <w:tcPr>
            <w:tcW w:w="1133" w:type="dxa"/>
          </w:tcPr>
          <w:p w14:paraId="0225FEA0" w14:textId="77777777" w:rsidR="0026454C" w:rsidRDefault="00000000">
            <w:r>
              <w:t>Horas Autónomas</w:t>
            </w:r>
          </w:p>
        </w:tc>
      </w:tr>
      <w:tr w:rsidR="0026454C" w14:paraId="4538354D" w14:textId="77777777" w:rsidTr="00B92F91">
        <w:tc>
          <w:tcPr>
            <w:tcW w:w="890" w:type="dxa"/>
          </w:tcPr>
          <w:p w14:paraId="27D568BE" w14:textId="77777777" w:rsidR="0026454C" w:rsidRDefault="00000000">
            <w:r>
              <w:t>1</w:t>
            </w:r>
          </w:p>
        </w:tc>
        <w:tc>
          <w:tcPr>
            <w:tcW w:w="811" w:type="dxa"/>
          </w:tcPr>
          <w:p w14:paraId="41200280" w14:textId="77777777" w:rsidR="0026454C" w:rsidRDefault="00000000">
            <w:r>
              <w:t>Día 1 al 2</w:t>
            </w:r>
          </w:p>
        </w:tc>
        <w:tc>
          <w:tcPr>
            <w:tcW w:w="1133" w:type="dxa"/>
          </w:tcPr>
          <w:p w14:paraId="040CD004" w14:textId="77777777" w:rsidR="0026454C" w:rsidRDefault="00000000">
            <w:r w:rsidRPr="00B92F91">
              <w:rPr>
                <w:lang w:val="es-CO"/>
              </w:rPr>
              <w:t>Creatividad en la vida diaria.</w:t>
            </w:r>
            <w:r w:rsidRPr="00B92F91">
              <w:rPr>
                <w:lang w:val="es-CO"/>
              </w:rPr>
              <w:br/>
            </w:r>
            <w:proofErr w:type="spellStart"/>
            <w:r>
              <w:t>Relación</w:t>
            </w:r>
            <w:proofErr w:type="spellEnd"/>
            <w:r>
              <w:t xml:space="preserve"> </w:t>
            </w:r>
            <w:proofErr w:type="spellStart"/>
            <w:r>
              <w:t>creatividad</w:t>
            </w:r>
            <w:proofErr w:type="spellEnd"/>
            <w:r>
              <w:t xml:space="preserve"> e </w:t>
            </w:r>
            <w:proofErr w:type="spellStart"/>
            <w:r>
              <w:t>innovación</w:t>
            </w:r>
            <w:proofErr w:type="spellEnd"/>
            <w:r>
              <w:t>.</w:t>
            </w:r>
          </w:p>
        </w:tc>
        <w:tc>
          <w:tcPr>
            <w:tcW w:w="1244" w:type="dxa"/>
          </w:tcPr>
          <w:p w14:paraId="7A94EDA2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t>Reflexión y socialización de experiencias sobre creatividad aplicada al negocio.</w:t>
            </w:r>
          </w:p>
        </w:tc>
        <w:tc>
          <w:tcPr>
            <w:tcW w:w="1133" w:type="dxa"/>
          </w:tcPr>
          <w:p w14:paraId="3E6D6B4B" w14:textId="77777777" w:rsidR="0026454C" w:rsidRDefault="00000000">
            <w:proofErr w:type="spellStart"/>
            <w:r>
              <w:t>Presencial</w:t>
            </w:r>
            <w:proofErr w:type="spellEnd"/>
          </w:p>
        </w:tc>
        <w:tc>
          <w:tcPr>
            <w:tcW w:w="1153" w:type="dxa"/>
          </w:tcPr>
          <w:p w14:paraId="06B9F770" w14:textId="77777777" w:rsidR="0026454C" w:rsidRDefault="00000000">
            <w:r>
              <w:t>Pizarra, marcadores, video introductorio</w:t>
            </w:r>
          </w:p>
        </w:tc>
        <w:tc>
          <w:tcPr>
            <w:tcW w:w="1183" w:type="dxa"/>
          </w:tcPr>
          <w:p w14:paraId="27563957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t>Lluvia de ideas, diálogo participativo</w:t>
            </w:r>
          </w:p>
        </w:tc>
        <w:tc>
          <w:tcPr>
            <w:tcW w:w="942" w:type="dxa"/>
          </w:tcPr>
          <w:p w14:paraId="31E2742E" w14:textId="77777777" w:rsidR="0026454C" w:rsidRDefault="00000000">
            <w:r>
              <w:t>4</w:t>
            </w:r>
          </w:p>
        </w:tc>
        <w:tc>
          <w:tcPr>
            <w:tcW w:w="1133" w:type="dxa"/>
          </w:tcPr>
          <w:p w14:paraId="578FDDAE" w14:textId="77777777" w:rsidR="0026454C" w:rsidRDefault="00000000">
            <w:r>
              <w:t>2</w:t>
            </w:r>
          </w:p>
        </w:tc>
      </w:tr>
    </w:tbl>
    <w:p w14:paraId="1861A3B1" w14:textId="77777777" w:rsidR="0026454C" w:rsidRDefault="00000000">
      <w:pPr>
        <w:pStyle w:val="Ttulo2"/>
      </w:pPr>
      <w:r>
        <w:t xml:space="preserve">3.2 </w:t>
      </w:r>
      <w:proofErr w:type="spellStart"/>
      <w:r>
        <w:t>Actividades</w:t>
      </w:r>
      <w:proofErr w:type="spellEnd"/>
      <w:r>
        <w:t xml:space="preserve"> de </w:t>
      </w:r>
      <w:proofErr w:type="spellStart"/>
      <w:r>
        <w:t>Contextualización</w:t>
      </w:r>
      <w:proofErr w:type="spellEnd"/>
    </w:p>
    <w:p w14:paraId="4B3C7074" w14:textId="77777777" w:rsidR="00B92F91" w:rsidRDefault="00B92F91" w:rsidP="00B92F91"/>
    <w:p w14:paraId="393EFFED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Actividad:</w:t>
      </w:r>
    </w:p>
    <w:p w14:paraId="5F2A2A48" w14:textId="77777777" w:rsidR="00B92F91" w:rsidRDefault="00B92F91" w:rsidP="00B92F91">
      <w:pPr>
        <w:rPr>
          <w:lang w:val="es-CO"/>
        </w:rPr>
      </w:pPr>
      <w:r w:rsidRPr="00B92F91">
        <w:rPr>
          <w:lang w:val="es-CO"/>
        </w:rPr>
        <w:t>Leer el material sobre creatividad e innovación.</w:t>
      </w:r>
    </w:p>
    <w:p w14:paraId="06331BFA" w14:textId="3BB68DE0" w:rsidR="00B92F91" w:rsidRDefault="00B92F91" w:rsidP="00B92F91">
      <w:pPr>
        <w:rPr>
          <w:lang w:val="es-CO"/>
        </w:rPr>
      </w:pPr>
      <w:hyperlink r:id="rId8" w:history="1">
        <w:r w:rsidRPr="00616914">
          <w:rPr>
            <w:rStyle w:val="Hipervnculo"/>
            <w:lang w:val="es-CO"/>
          </w:rPr>
          <w:t>https://ilab.net/creatividad-innovacion/#:~:text=Diferencia%20entre%20creatividad%20e%20innovaci%C3%B3n,de%20innovaci%C3%B3n%20de%20manera%20fundamental</w:t>
        </w:r>
      </w:hyperlink>
      <w:r w:rsidRPr="00B92F91">
        <w:rPr>
          <w:lang w:val="es-CO"/>
        </w:rPr>
        <w:t>.</w:t>
      </w:r>
    </w:p>
    <w:p w14:paraId="1755F36B" w14:textId="25BDCA2A" w:rsidR="00B92F91" w:rsidRDefault="00B92F91" w:rsidP="00B92F91">
      <w:pPr>
        <w:rPr>
          <w:lang w:val="es-CO"/>
        </w:rPr>
      </w:pPr>
      <w:hyperlink r:id="rId9" w:history="1">
        <w:r w:rsidRPr="00616914">
          <w:rPr>
            <w:rStyle w:val="Hipervnculo"/>
            <w:lang w:val="es-CO"/>
          </w:rPr>
          <w:t>https://www.santaluciaimpulsa.es/blog/cual-es-la-diferencia-entre-creatividad-e-innovacion#:~:text=La%20creatividad%20es%20el%20uso,decida%20implementar%20no%20d%C3%A9%20resultado</w:t>
        </w:r>
      </w:hyperlink>
      <w:r w:rsidRPr="00B92F91">
        <w:rPr>
          <w:lang w:val="es-CO"/>
        </w:rPr>
        <w:t>.</w:t>
      </w:r>
    </w:p>
    <w:p w14:paraId="25124E0F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Identificar diferencias entre creatividad e innovación.</w:t>
      </w:r>
    </w:p>
    <w:p w14:paraId="7C341317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Realizar una lluvia de ideas para mejorar un producto o servicio.</w:t>
      </w:r>
    </w:p>
    <w:p w14:paraId="3452DF80" w14:textId="024B3339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Organizar las ideas y seleccionar las más viables.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37"/>
        <w:gridCol w:w="834"/>
        <w:gridCol w:w="1127"/>
        <w:gridCol w:w="1157"/>
        <w:gridCol w:w="1057"/>
        <w:gridCol w:w="1217"/>
        <w:gridCol w:w="1117"/>
        <w:gridCol w:w="949"/>
        <w:gridCol w:w="1127"/>
      </w:tblGrid>
      <w:tr w:rsidR="0026454C" w14:paraId="792BD415" w14:textId="77777777">
        <w:tc>
          <w:tcPr>
            <w:tcW w:w="1045" w:type="dxa"/>
          </w:tcPr>
          <w:p w14:paraId="74D1732C" w14:textId="77777777" w:rsidR="0026454C" w:rsidRDefault="00000000">
            <w:r>
              <w:t>Semana</w:t>
            </w:r>
          </w:p>
        </w:tc>
        <w:tc>
          <w:tcPr>
            <w:tcW w:w="1045" w:type="dxa"/>
          </w:tcPr>
          <w:p w14:paraId="223C4FD4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Fechas</w:t>
            </w:r>
          </w:p>
        </w:tc>
        <w:tc>
          <w:tcPr>
            <w:tcW w:w="1045" w:type="dxa"/>
          </w:tcPr>
          <w:p w14:paraId="7ECF40C4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Módulo / Temática</w:t>
            </w:r>
          </w:p>
        </w:tc>
        <w:tc>
          <w:tcPr>
            <w:tcW w:w="1045" w:type="dxa"/>
          </w:tcPr>
          <w:p w14:paraId="6FF4ADB7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Descripción de Actividades</w:t>
            </w:r>
          </w:p>
        </w:tc>
        <w:tc>
          <w:tcPr>
            <w:tcW w:w="1045" w:type="dxa"/>
          </w:tcPr>
          <w:p w14:paraId="18B931E8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Ambiente requerido</w:t>
            </w:r>
          </w:p>
        </w:tc>
        <w:tc>
          <w:tcPr>
            <w:tcW w:w="1045" w:type="dxa"/>
          </w:tcPr>
          <w:p w14:paraId="13BC3E77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Materiales de formación</w:t>
            </w:r>
          </w:p>
        </w:tc>
        <w:tc>
          <w:tcPr>
            <w:tcW w:w="1045" w:type="dxa"/>
          </w:tcPr>
          <w:p w14:paraId="37B52303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Estrategias o técnicas</w:t>
            </w:r>
          </w:p>
        </w:tc>
        <w:tc>
          <w:tcPr>
            <w:tcW w:w="1045" w:type="dxa"/>
          </w:tcPr>
          <w:p w14:paraId="3B0D0461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Duración (horas)</w:t>
            </w:r>
          </w:p>
        </w:tc>
        <w:tc>
          <w:tcPr>
            <w:tcW w:w="1045" w:type="dxa"/>
          </w:tcPr>
          <w:p w14:paraId="7D6DD25A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Horas Autónomas</w:t>
            </w:r>
          </w:p>
        </w:tc>
      </w:tr>
      <w:tr w:rsidR="0026454C" w14:paraId="45A674B5" w14:textId="77777777">
        <w:tc>
          <w:tcPr>
            <w:tcW w:w="1045" w:type="dxa"/>
          </w:tcPr>
          <w:p w14:paraId="2174208B" w14:textId="77777777" w:rsidR="0026454C" w:rsidRDefault="00000000">
            <w:r>
              <w:t>1</w:t>
            </w:r>
          </w:p>
        </w:tc>
        <w:tc>
          <w:tcPr>
            <w:tcW w:w="1045" w:type="dxa"/>
          </w:tcPr>
          <w:p w14:paraId="7F113229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Día 2 al 5</w:t>
            </w:r>
          </w:p>
        </w:tc>
        <w:tc>
          <w:tcPr>
            <w:tcW w:w="1045" w:type="dxa"/>
          </w:tcPr>
          <w:p w14:paraId="51BE3B8A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  <w:lang w:val="es-CO"/>
              </w:rPr>
              <w:t xml:space="preserve">Concepto de creatividad </w:t>
            </w:r>
            <w:r w:rsidRPr="00B92F91">
              <w:rPr>
                <w:sz w:val="18"/>
                <w:szCs w:val="18"/>
                <w:lang w:val="es-CO"/>
              </w:rPr>
              <w:lastRenderedPageBreak/>
              <w:t>e innovación.</w:t>
            </w:r>
            <w:r w:rsidRPr="00B92F91">
              <w:rPr>
                <w:sz w:val="18"/>
                <w:szCs w:val="18"/>
                <w:lang w:val="es-CO"/>
              </w:rPr>
              <w:br/>
            </w:r>
            <w:proofErr w:type="spellStart"/>
            <w:r w:rsidRPr="00B92F91">
              <w:rPr>
                <w:sz w:val="18"/>
                <w:szCs w:val="18"/>
              </w:rPr>
              <w:t>Técnicas</w:t>
            </w:r>
            <w:proofErr w:type="spellEnd"/>
            <w:r w:rsidRPr="00B92F91">
              <w:rPr>
                <w:sz w:val="18"/>
                <w:szCs w:val="18"/>
              </w:rPr>
              <w:t xml:space="preserve"> para </w:t>
            </w:r>
            <w:proofErr w:type="spellStart"/>
            <w:r w:rsidRPr="00B92F91">
              <w:rPr>
                <w:sz w:val="18"/>
                <w:szCs w:val="18"/>
              </w:rPr>
              <w:t>generar</w:t>
            </w:r>
            <w:proofErr w:type="spellEnd"/>
            <w:r w:rsidRPr="00B92F91">
              <w:rPr>
                <w:sz w:val="18"/>
                <w:szCs w:val="18"/>
              </w:rPr>
              <w:t xml:space="preserve"> ideas.</w:t>
            </w:r>
          </w:p>
        </w:tc>
        <w:tc>
          <w:tcPr>
            <w:tcW w:w="1045" w:type="dxa"/>
          </w:tcPr>
          <w:p w14:paraId="09FF05A9" w14:textId="77777777" w:rsidR="0026454C" w:rsidRPr="00B92F91" w:rsidRDefault="00000000">
            <w:pPr>
              <w:rPr>
                <w:sz w:val="18"/>
                <w:szCs w:val="18"/>
                <w:lang w:val="es-CO"/>
              </w:rPr>
            </w:pPr>
            <w:r w:rsidRPr="00B92F91">
              <w:rPr>
                <w:sz w:val="18"/>
                <w:szCs w:val="18"/>
                <w:lang w:val="es-CO"/>
              </w:rPr>
              <w:lastRenderedPageBreak/>
              <w:t xml:space="preserve">Lectura del material y desarrollo </w:t>
            </w:r>
            <w:r w:rsidRPr="00B92F91">
              <w:rPr>
                <w:sz w:val="18"/>
                <w:szCs w:val="18"/>
                <w:lang w:val="es-CO"/>
              </w:rPr>
              <w:lastRenderedPageBreak/>
              <w:t>de lluvia de ideas para mejorar un negocio.</w:t>
            </w:r>
          </w:p>
        </w:tc>
        <w:tc>
          <w:tcPr>
            <w:tcW w:w="1045" w:type="dxa"/>
          </w:tcPr>
          <w:p w14:paraId="1788E6C9" w14:textId="77777777" w:rsidR="0026454C" w:rsidRPr="00B92F91" w:rsidRDefault="00000000">
            <w:pPr>
              <w:rPr>
                <w:sz w:val="18"/>
                <w:szCs w:val="18"/>
              </w:rPr>
            </w:pPr>
            <w:proofErr w:type="spellStart"/>
            <w:r w:rsidRPr="00B92F91">
              <w:rPr>
                <w:sz w:val="18"/>
                <w:szCs w:val="18"/>
              </w:rPr>
              <w:lastRenderedPageBreak/>
              <w:t>Presencial</w:t>
            </w:r>
            <w:proofErr w:type="spellEnd"/>
          </w:p>
        </w:tc>
        <w:tc>
          <w:tcPr>
            <w:tcW w:w="1045" w:type="dxa"/>
          </w:tcPr>
          <w:p w14:paraId="7A0A5DF2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 xml:space="preserve">Papel, marcadores, internet, </w:t>
            </w:r>
            <w:r w:rsidRPr="00B92F91">
              <w:rPr>
                <w:sz w:val="18"/>
                <w:szCs w:val="18"/>
              </w:rPr>
              <w:lastRenderedPageBreak/>
              <w:t>videos</w:t>
            </w:r>
          </w:p>
        </w:tc>
        <w:tc>
          <w:tcPr>
            <w:tcW w:w="1045" w:type="dxa"/>
          </w:tcPr>
          <w:p w14:paraId="7AC2FE34" w14:textId="77777777" w:rsidR="0026454C" w:rsidRPr="00B92F91" w:rsidRDefault="00000000">
            <w:pPr>
              <w:rPr>
                <w:sz w:val="18"/>
                <w:szCs w:val="18"/>
                <w:lang w:val="es-CO"/>
              </w:rPr>
            </w:pPr>
            <w:r w:rsidRPr="00B92F91">
              <w:rPr>
                <w:sz w:val="18"/>
                <w:szCs w:val="18"/>
                <w:lang w:val="es-CO"/>
              </w:rPr>
              <w:lastRenderedPageBreak/>
              <w:t xml:space="preserve">Trabajo grupal, análisis de </w:t>
            </w:r>
            <w:r w:rsidRPr="00B92F91">
              <w:rPr>
                <w:sz w:val="18"/>
                <w:szCs w:val="18"/>
                <w:lang w:val="es-CO"/>
              </w:rPr>
              <w:lastRenderedPageBreak/>
              <w:t>casos</w:t>
            </w:r>
          </w:p>
        </w:tc>
        <w:tc>
          <w:tcPr>
            <w:tcW w:w="1045" w:type="dxa"/>
          </w:tcPr>
          <w:p w14:paraId="259F034F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045" w:type="dxa"/>
          </w:tcPr>
          <w:p w14:paraId="604EAF43" w14:textId="77777777" w:rsidR="0026454C" w:rsidRPr="00B92F91" w:rsidRDefault="00000000">
            <w:pPr>
              <w:rPr>
                <w:sz w:val="18"/>
                <w:szCs w:val="18"/>
              </w:rPr>
            </w:pPr>
            <w:r w:rsidRPr="00B92F91">
              <w:rPr>
                <w:sz w:val="18"/>
                <w:szCs w:val="18"/>
              </w:rPr>
              <w:t>6</w:t>
            </w:r>
          </w:p>
        </w:tc>
      </w:tr>
    </w:tbl>
    <w:p w14:paraId="1DD815A7" w14:textId="77777777" w:rsidR="0026454C" w:rsidRDefault="00000000">
      <w:pPr>
        <w:pStyle w:val="Ttulo2"/>
      </w:pPr>
      <w:r>
        <w:t xml:space="preserve">3.3 </w:t>
      </w:r>
      <w:proofErr w:type="spellStart"/>
      <w:r>
        <w:t>Actividades</w:t>
      </w:r>
      <w:proofErr w:type="spellEnd"/>
      <w:r>
        <w:t xml:space="preserve"> de </w:t>
      </w:r>
      <w:proofErr w:type="spellStart"/>
      <w:r>
        <w:t>Apropiación</w:t>
      </w:r>
      <w:proofErr w:type="spellEnd"/>
    </w:p>
    <w:p w14:paraId="2CBBEEFB" w14:textId="77777777" w:rsidR="00B92F91" w:rsidRDefault="00B92F91" w:rsidP="00B92F91"/>
    <w:p w14:paraId="2255030F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Actividad principal:</w:t>
      </w:r>
    </w:p>
    <w:p w14:paraId="1D13342D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Seleccione su negocio o uno cercano.</w:t>
      </w:r>
    </w:p>
    <w:p w14:paraId="24688F92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Identifique una dificultad.</w:t>
      </w:r>
    </w:p>
    <w:p w14:paraId="16CB85A5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Aplique una técnica creativa para generar soluciones.</w:t>
      </w:r>
    </w:p>
    <w:p w14:paraId="6BBF93EC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Elija una idea innovadora.</w:t>
      </w:r>
    </w:p>
    <w:p w14:paraId="5F17A1CB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Explique:</w:t>
      </w:r>
    </w:p>
    <w:p w14:paraId="2263D092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Qué tipo de innovación es.</w:t>
      </w:r>
    </w:p>
    <w:p w14:paraId="79DE8A63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Qué beneficios traerá.</w:t>
      </w:r>
    </w:p>
    <w:p w14:paraId="094DE767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Cómo se implementará.</w:t>
      </w:r>
    </w:p>
    <w:p w14:paraId="4A710FA6" w14:textId="77777777" w:rsidR="00B92F91" w:rsidRPr="00B92F91" w:rsidRDefault="00B92F91" w:rsidP="00B92F91">
      <w:pPr>
        <w:rPr>
          <w:lang w:val="es-CO"/>
        </w:rPr>
      </w:pPr>
      <w:r w:rsidRPr="00B92F91">
        <w:rPr>
          <w:lang w:val="es-CO"/>
        </w:rPr>
        <w:t>Producto esperado:</w:t>
      </w:r>
    </w:p>
    <w:p w14:paraId="67FDCB9F" w14:textId="6E723D67" w:rsidR="00B92F91" w:rsidRDefault="00B92F91" w:rsidP="00B92F91">
      <w:pPr>
        <w:rPr>
          <w:lang w:val="es-CO"/>
        </w:rPr>
      </w:pPr>
      <w:r w:rsidRPr="00B92F91">
        <w:rPr>
          <w:lang w:val="es-CO"/>
        </w:rPr>
        <w:t>Documento de 1 a 2 páginas con la propuesta creativa.</w:t>
      </w:r>
    </w:p>
    <w:p w14:paraId="3A191246" w14:textId="77777777" w:rsidR="00B92F91" w:rsidRPr="00B92F91" w:rsidRDefault="00B92F91" w:rsidP="00B92F91">
      <w:pPr>
        <w:rPr>
          <w:lang w:val="es-C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92"/>
        <w:gridCol w:w="811"/>
        <w:gridCol w:w="1164"/>
        <w:gridCol w:w="1265"/>
        <w:gridCol w:w="1064"/>
        <w:gridCol w:w="1225"/>
        <w:gridCol w:w="1124"/>
        <w:gridCol w:w="943"/>
        <w:gridCol w:w="1134"/>
      </w:tblGrid>
      <w:tr w:rsidR="0026454C" w14:paraId="40A82BBB" w14:textId="77777777">
        <w:tc>
          <w:tcPr>
            <w:tcW w:w="1045" w:type="dxa"/>
          </w:tcPr>
          <w:p w14:paraId="05C36F9A" w14:textId="77777777" w:rsidR="0026454C" w:rsidRDefault="00000000">
            <w:r>
              <w:t>Semana</w:t>
            </w:r>
          </w:p>
        </w:tc>
        <w:tc>
          <w:tcPr>
            <w:tcW w:w="1045" w:type="dxa"/>
          </w:tcPr>
          <w:p w14:paraId="359D28CF" w14:textId="77777777" w:rsidR="0026454C" w:rsidRDefault="00000000">
            <w:r>
              <w:t>Fechas</w:t>
            </w:r>
          </w:p>
        </w:tc>
        <w:tc>
          <w:tcPr>
            <w:tcW w:w="1045" w:type="dxa"/>
          </w:tcPr>
          <w:p w14:paraId="69335A13" w14:textId="77777777" w:rsidR="0026454C" w:rsidRDefault="00000000">
            <w:r>
              <w:t>Módulo / Temática</w:t>
            </w:r>
          </w:p>
        </w:tc>
        <w:tc>
          <w:tcPr>
            <w:tcW w:w="1045" w:type="dxa"/>
          </w:tcPr>
          <w:p w14:paraId="721372AD" w14:textId="77777777" w:rsidR="0026454C" w:rsidRDefault="00000000">
            <w:r>
              <w:t>Descripción de Actividades</w:t>
            </w:r>
          </w:p>
        </w:tc>
        <w:tc>
          <w:tcPr>
            <w:tcW w:w="1045" w:type="dxa"/>
          </w:tcPr>
          <w:p w14:paraId="6F2346A3" w14:textId="77777777" w:rsidR="0026454C" w:rsidRDefault="00000000">
            <w:r>
              <w:t>Ambiente requerido</w:t>
            </w:r>
          </w:p>
        </w:tc>
        <w:tc>
          <w:tcPr>
            <w:tcW w:w="1045" w:type="dxa"/>
          </w:tcPr>
          <w:p w14:paraId="3759DBB8" w14:textId="77777777" w:rsidR="0026454C" w:rsidRDefault="00000000">
            <w:r>
              <w:t>Materiales de formación</w:t>
            </w:r>
          </w:p>
        </w:tc>
        <w:tc>
          <w:tcPr>
            <w:tcW w:w="1045" w:type="dxa"/>
          </w:tcPr>
          <w:p w14:paraId="0D4EE91B" w14:textId="77777777" w:rsidR="0026454C" w:rsidRDefault="00000000">
            <w:r>
              <w:t>Estrategias o técnicas</w:t>
            </w:r>
          </w:p>
        </w:tc>
        <w:tc>
          <w:tcPr>
            <w:tcW w:w="1045" w:type="dxa"/>
          </w:tcPr>
          <w:p w14:paraId="27515A52" w14:textId="77777777" w:rsidR="0026454C" w:rsidRDefault="00000000">
            <w:r>
              <w:t>Duración (horas)</w:t>
            </w:r>
          </w:p>
        </w:tc>
        <w:tc>
          <w:tcPr>
            <w:tcW w:w="1045" w:type="dxa"/>
          </w:tcPr>
          <w:p w14:paraId="7702C764" w14:textId="77777777" w:rsidR="0026454C" w:rsidRDefault="00000000">
            <w:r>
              <w:t>Horas Autónomas</w:t>
            </w:r>
          </w:p>
        </w:tc>
      </w:tr>
      <w:tr w:rsidR="0026454C" w14:paraId="058593B6" w14:textId="77777777">
        <w:tc>
          <w:tcPr>
            <w:tcW w:w="1045" w:type="dxa"/>
          </w:tcPr>
          <w:p w14:paraId="0EA28E10" w14:textId="77777777" w:rsidR="0026454C" w:rsidRDefault="00000000">
            <w:r>
              <w:t>2</w:t>
            </w:r>
          </w:p>
        </w:tc>
        <w:tc>
          <w:tcPr>
            <w:tcW w:w="1045" w:type="dxa"/>
          </w:tcPr>
          <w:p w14:paraId="0D30A939" w14:textId="77777777" w:rsidR="0026454C" w:rsidRDefault="00000000">
            <w:r>
              <w:t>-</w:t>
            </w:r>
          </w:p>
        </w:tc>
        <w:tc>
          <w:tcPr>
            <w:tcW w:w="1045" w:type="dxa"/>
          </w:tcPr>
          <w:p w14:paraId="1ED8A608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t>Aplicación de creatividad.</w:t>
            </w:r>
            <w:r w:rsidRPr="00B92F91">
              <w:rPr>
                <w:lang w:val="es-CO"/>
              </w:rPr>
              <w:br/>
              <w:t>Diseño de propuesta innovado</w:t>
            </w:r>
            <w:r w:rsidRPr="00B92F91">
              <w:rPr>
                <w:lang w:val="es-CO"/>
              </w:rPr>
              <w:lastRenderedPageBreak/>
              <w:t>ra.</w:t>
            </w:r>
          </w:p>
        </w:tc>
        <w:tc>
          <w:tcPr>
            <w:tcW w:w="1045" w:type="dxa"/>
          </w:tcPr>
          <w:p w14:paraId="78664ED4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lastRenderedPageBreak/>
              <w:t xml:space="preserve">Análisis del negocio, identificación de problema y diseño de propuesta </w:t>
            </w:r>
            <w:r w:rsidRPr="00B92F91">
              <w:rPr>
                <w:lang w:val="es-CO"/>
              </w:rPr>
              <w:lastRenderedPageBreak/>
              <w:t>creativa.</w:t>
            </w:r>
          </w:p>
        </w:tc>
        <w:tc>
          <w:tcPr>
            <w:tcW w:w="1045" w:type="dxa"/>
          </w:tcPr>
          <w:p w14:paraId="07EB17A0" w14:textId="77777777" w:rsidR="0026454C" w:rsidRDefault="00000000">
            <w:proofErr w:type="spellStart"/>
            <w:r>
              <w:lastRenderedPageBreak/>
              <w:t>Presencial</w:t>
            </w:r>
            <w:proofErr w:type="spellEnd"/>
          </w:p>
        </w:tc>
        <w:tc>
          <w:tcPr>
            <w:tcW w:w="1045" w:type="dxa"/>
          </w:tcPr>
          <w:p w14:paraId="60F60B4C" w14:textId="77777777" w:rsidR="0026454C" w:rsidRDefault="00000000">
            <w:r>
              <w:t>Papel, marcadores, internet</w:t>
            </w:r>
          </w:p>
        </w:tc>
        <w:tc>
          <w:tcPr>
            <w:tcW w:w="1045" w:type="dxa"/>
          </w:tcPr>
          <w:p w14:paraId="5A1C48F6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t>Análisis individual, asesoría del instructor</w:t>
            </w:r>
          </w:p>
        </w:tc>
        <w:tc>
          <w:tcPr>
            <w:tcW w:w="1045" w:type="dxa"/>
          </w:tcPr>
          <w:p w14:paraId="0A27E3DB" w14:textId="77777777" w:rsidR="0026454C" w:rsidRDefault="00000000">
            <w:r>
              <w:t>8</w:t>
            </w:r>
          </w:p>
        </w:tc>
        <w:tc>
          <w:tcPr>
            <w:tcW w:w="1045" w:type="dxa"/>
          </w:tcPr>
          <w:p w14:paraId="375CFDE9" w14:textId="77777777" w:rsidR="0026454C" w:rsidRDefault="00000000">
            <w:r>
              <w:t>2</w:t>
            </w:r>
          </w:p>
        </w:tc>
      </w:tr>
    </w:tbl>
    <w:p w14:paraId="70806C34" w14:textId="77777777" w:rsidR="0026454C" w:rsidRDefault="00000000">
      <w:pPr>
        <w:pStyle w:val="Ttulo2"/>
        <w:rPr>
          <w:lang w:val="es-CO"/>
        </w:rPr>
      </w:pPr>
      <w:r w:rsidRPr="00B92F91">
        <w:rPr>
          <w:lang w:val="es-CO"/>
        </w:rPr>
        <w:t>3.4 Actividades de Transferencia del Conocimiento</w:t>
      </w:r>
    </w:p>
    <w:p w14:paraId="794E54D1" w14:textId="77777777" w:rsidR="00364ABD" w:rsidRDefault="00364ABD" w:rsidP="00364ABD">
      <w:pPr>
        <w:rPr>
          <w:lang w:val="es-CO"/>
        </w:rPr>
      </w:pPr>
    </w:p>
    <w:p w14:paraId="352B6CE5" w14:textId="77777777" w:rsidR="00364ABD" w:rsidRPr="00364ABD" w:rsidRDefault="00364ABD" w:rsidP="00364ABD">
      <w:pPr>
        <w:rPr>
          <w:lang w:val="es-CO"/>
        </w:rPr>
      </w:pPr>
      <w:r w:rsidRPr="00364ABD">
        <w:rPr>
          <w:lang w:val="es-CO"/>
        </w:rPr>
        <w:t>Actividad:</w:t>
      </w:r>
    </w:p>
    <w:p w14:paraId="5DFD4FF3" w14:textId="77777777" w:rsidR="00364ABD" w:rsidRPr="00364ABD" w:rsidRDefault="00364ABD" w:rsidP="00364ABD">
      <w:pPr>
        <w:numPr>
          <w:ilvl w:val="0"/>
          <w:numId w:val="10"/>
        </w:numPr>
        <w:rPr>
          <w:lang w:val="es-CO"/>
        </w:rPr>
      </w:pPr>
      <w:r w:rsidRPr="00364ABD">
        <w:rPr>
          <w:lang w:val="es-CO"/>
        </w:rPr>
        <w:t>Presentar la propuesta a un compañero o familiar.</w:t>
      </w:r>
    </w:p>
    <w:p w14:paraId="59F11769" w14:textId="77777777" w:rsidR="00364ABD" w:rsidRPr="00364ABD" w:rsidRDefault="00364ABD" w:rsidP="00364ABD">
      <w:pPr>
        <w:numPr>
          <w:ilvl w:val="0"/>
          <w:numId w:val="10"/>
        </w:numPr>
        <w:rPr>
          <w:lang w:val="es-CO"/>
        </w:rPr>
      </w:pPr>
      <w:r w:rsidRPr="00364ABD">
        <w:rPr>
          <w:lang w:val="es-CO"/>
        </w:rPr>
        <w:t>Recoger sugerencias.</w:t>
      </w:r>
    </w:p>
    <w:p w14:paraId="111BF3D6" w14:textId="77777777" w:rsidR="00364ABD" w:rsidRPr="00364ABD" w:rsidRDefault="00364ABD" w:rsidP="00364ABD">
      <w:pPr>
        <w:numPr>
          <w:ilvl w:val="0"/>
          <w:numId w:val="10"/>
        </w:numPr>
        <w:rPr>
          <w:lang w:val="es-CO"/>
        </w:rPr>
      </w:pPr>
      <w:r w:rsidRPr="00364ABD">
        <w:rPr>
          <w:lang w:val="es-CO"/>
        </w:rPr>
        <w:t>Ajustar la propuesta.</w:t>
      </w:r>
    </w:p>
    <w:p w14:paraId="7866004D" w14:textId="77777777" w:rsidR="00364ABD" w:rsidRPr="00364ABD" w:rsidRDefault="00364ABD" w:rsidP="00364ABD">
      <w:pPr>
        <w:numPr>
          <w:ilvl w:val="0"/>
          <w:numId w:val="10"/>
        </w:numPr>
        <w:rPr>
          <w:lang w:val="es-CO"/>
        </w:rPr>
      </w:pPr>
      <w:r w:rsidRPr="00364ABD">
        <w:rPr>
          <w:lang w:val="es-CO"/>
        </w:rPr>
        <w:t xml:space="preserve">Elaborar una </w:t>
      </w:r>
      <w:proofErr w:type="gramStart"/>
      <w:r w:rsidRPr="00364ABD">
        <w:rPr>
          <w:lang w:val="es-CO"/>
        </w:rPr>
        <w:t>conclusión final</w:t>
      </w:r>
      <w:proofErr w:type="gramEnd"/>
      <w:r w:rsidRPr="00364ABD">
        <w:rPr>
          <w:lang w:val="es-CO"/>
        </w:rPr>
        <w:t>.</w:t>
      </w:r>
    </w:p>
    <w:p w14:paraId="7C268693" w14:textId="77777777" w:rsidR="00364ABD" w:rsidRPr="00364ABD" w:rsidRDefault="00364ABD" w:rsidP="00364ABD">
      <w:pPr>
        <w:rPr>
          <w:lang w:val="es-CO"/>
        </w:rPr>
      </w:pPr>
      <w:r w:rsidRPr="00364ABD">
        <w:rPr>
          <w:lang w:val="es-CO"/>
        </w:rPr>
        <w:t>Producto esperado:</w:t>
      </w:r>
      <w:r w:rsidRPr="00364ABD">
        <w:rPr>
          <w:lang w:val="es-CO"/>
        </w:rPr>
        <w:br/>
        <w:t>Documento final mejorado con reflexión personal.</w:t>
      </w:r>
    </w:p>
    <w:p w14:paraId="4B0F966D" w14:textId="77777777" w:rsidR="00364ABD" w:rsidRPr="00364ABD" w:rsidRDefault="00364ABD" w:rsidP="00364ABD">
      <w:pPr>
        <w:rPr>
          <w:lang w:val="es-C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1"/>
        <w:gridCol w:w="750"/>
        <w:gridCol w:w="1166"/>
        <w:gridCol w:w="1464"/>
        <w:gridCol w:w="976"/>
        <w:gridCol w:w="1075"/>
        <w:gridCol w:w="1464"/>
        <w:gridCol w:w="867"/>
        <w:gridCol w:w="1039"/>
      </w:tblGrid>
      <w:tr w:rsidR="0026454C" w14:paraId="33AEFAEE" w14:textId="77777777">
        <w:tc>
          <w:tcPr>
            <w:tcW w:w="1045" w:type="dxa"/>
          </w:tcPr>
          <w:p w14:paraId="09C404D9" w14:textId="77777777" w:rsidR="0026454C" w:rsidRDefault="00000000">
            <w:r>
              <w:t>Semana</w:t>
            </w:r>
          </w:p>
        </w:tc>
        <w:tc>
          <w:tcPr>
            <w:tcW w:w="1045" w:type="dxa"/>
          </w:tcPr>
          <w:p w14:paraId="3FFAB958" w14:textId="77777777" w:rsidR="0026454C" w:rsidRDefault="00000000">
            <w:r>
              <w:t>Fechas</w:t>
            </w:r>
          </w:p>
        </w:tc>
        <w:tc>
          <w:tcPr>
            <w:tcW w:w="1045" w:type="dxa"/>
          </w:tcPr>
          <w:p w14:paraId="10A54DDF" w14:textId="77777777" w:rsidR="0026454C" w:rsidRDefault="00000000">
            <w:r>
              <w:t>Módulo / Temática</w:t>
            </w:r>
          </w:p>
        </w:tc>
        <w:tc>
          <w:tcPr>
            <w:tcW w:w="1045" w:type="dxa"/>
          </w:tcPr>
          <w:p w14:paraId="30A922E1" w14:textId="77777777" w:rsidR="0026454C" w:rsidRDefault="00000000">
            <w:r>
              <w:t>Descripción de Actividades</w:t>
            </w:r>
          </w:p>
        </w:tc>
        <w:tc>
          <w:tcPr>
            <w:tcW w:w="1045" w:type="dxa"/>
          </w:tcPr>
          <w:p w14:paraId="63ABD46C" w14:textId="77777777" w:rsidR="0026454C" w:rsidRDefault="00000000">
            <w:r>
              <w:t>Ambiente requerido</w:t>
            </w:r>
          </w:p>
        </w:tc>
        <w:tc>
          <w:tcPr>
            <w:tcW w:w="1045" w:type="dxa"/>
          </w:tcPr>
          <w:p w14:paraId="52012666" w14:textId="77777777" w:rsidR="0026454C" w:rsidRDefault="00000000">
            <w:r>
              <w:t>Materiales de formación</w:t>
            </w:r>
          </w:p>
        </w:tc>
        <w:tc>
          <w:tcPr>
            <w:tcW w:w="1045" w:type="dxa"/>
          </w:tcPr>
          <w:p w14:paraId="112AF7DD" w14:textId="77777777" w:rsidR="0026454C" w:rsidRDefault="00000000">
            <w:r>
              <w:t>Estrategias o técnicas</w:t>
            </w:r>
          </w:p>
        </w:tc>
        <w:tc>
          <w:tcPr>
            <w:tcW w:w="1045" w:type="dxa"/>
          </w:tcPr>
          <w:p w14:paraId="3873A6D6" w14:textId="77777777" w:rsidR="0026454C" w:rsidRDefault="00000000">
            <w:r>
              <w:t>Duración (horas)</w:t>
            </w:r>
          </w:p>
        </w:tc>
        <w:tc>
          <w:tcPr>
            <w:tcW w:w="1045" w:type="dxa"/>
          </w:tcPr>
          <w:p w14:paraId="47D43982" w14:textId="77777777" w:rsidR="0026454C" w:rsidRDefault="00000000">
            <w:r>
              <w:t>Horas Autónomas</w:t>
            </w:r>
          </w:p>
        </w:tc>
      </w:tr>
      <w:tr w:rsidR="0026454C" w14:paraId="5EB9D3E1" w14:textId="77777777">
        <w:tc>
          <w:tcPr>
            <w:tcW w:w="1045" w:type="dxa"/>
          </w:tcPr>
          <w:p w14:paraId="5ADD59F8" w14:textId="77777777" w:rsidR="0026454C" w:rsidRDefault="00000000">
            <w:r>
              <w:t>2</w:t>
            </w:r>
          </w:p>
        </w:tc>
        <w:tc>
          <w:tcPr>
            <w:tcW w:w="1045" w:type="dxa"/>
          </w:tcPr>
          <w:p w14:paraId="78D1734E" w14:textId="77777777" w:rsidR="0026454C" w:rsidRDefault="00000000">
            <w:r>
              <w:t>-</w:t>
            </w:r>
          </w:p>
        </w:tc>
        <w:tc>
          <w:tcPr>
            <w:tcW w:w="1045" w:type="dxa"/>
          </w:tcPr>
          <w:p w14:paraId="16416CFA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t>Socialización de propuesta.</w:t>
            </w:r>
            <w:r w:rsidRPr="00B92F91">
              <w:rPr>
                <w:lang w:val="es-CO"/>
              </w:rPr>
              <w:br/>
              <w:t>Mejora continua.</w:t>
            </w:r>
          </w:p>
        </w:tc>
        <w:tc>
          <w:tcPr>
            <w:tcW w:w="1045" w:type="dxa"/>
          </w:tcPr>
          <w:p w14:paraId="66FE6D30" w14:textId="77777777" w:rsidR="0026454C" w:rsidRPr="00B92F91" w:rsidRDefault="00000000">
            <w:pPr>
              <w:rPr>
                <w:lang w:val="es-CO"/>
              </w:rPr>
            </w:pPr>
            <w:r w:rsidRPr="00B92F91">
              <w:rPr>
                <w:lang w:val="es-CO"/>
              </w:rPr>
              <w:t>Presentación de propuesta, retroalimentación y ajustes finales.</w:t>
            </w:r>
          </w:p>
        </w:tc>
        <w:tc>
          <w:tcPr>
            <w:tcW w:w="1045" w:type="dxa"/>
          </w:tcPr>
          <w:p w14:paraId="49AFB762" w14:textId="77777777" w:rsidR="0026454C" w:rsidRDefault="00000000">
            <w:proofErr w:type="spellStart"/>
            <w:r>
              <w:t>Presencial</w:t>
            </w:r>
            <w:proofErr w:type="spellEnd"/>
          </w:p>
        </w:tc>
        <w:tc>
          <w:tcPr>
            <w:tcW w:w="1045" w:type="dxa"/>
          </w:tcPr>
          <w:p w14:paraId="751B087C" w14:textId="77777777" w:rsidR="0026454C" w:rsidRDefault="00000000">
            <w:r>
              <w:t>Papel, marcadores</w:t>
            </w:r>
          </w:p>
        </w:tc>
        <w:tc>
          <w:tcPr>
            <w:tcW w:w="1045" w:type="dxa"/>
          </w:tcPr>
          <w:p w14:paraId="29216DBE" w14:textId="77777777" w:rsidR="0026454C" w:rsidRDefault="00000000">
            <w:r>
              <w:t>Exposición, retroalimentación grupal</w:t>
            </w:r>
          </w:p>
        </w:tc>
        <w:tc>
          <w:tcPr>
            <w:tcW w:w="1045" w:type="dxa"/>
          </w:tcPr>
          <w:p w14:paraId="027BCCB2" w14:textId="77777777" w:rsidR="0026454C" w:rsidRDefault="00000000">
            <w:r>
              <w:t>6</w:t>
            </w:r>
          </w:p>
        </w:tc>
        <w:tc>
          <w:tcPr>
            <w:tcW w:w="1045" w:type="dxa"/>
          </w:tcPr>
          <w:p w14:paraId="626884C1" w14:textId="77777777" w:rsidR="0026454C" w:rsidRDefault="00000000">
            <w:r>
              <w:t>2</w:t>
            </w:r>
          </w:p>
        </w:tc>
      </w:tr>
    </w:tbl>
    <w:p w14:paraId="1A024192" w14:textId="77777777" w:rsidR="0026454C" w:rsidRDefault="00000000">
      <w:pPr>
        <w:pStyle w:val="Ttulo1"/>
      </w:pPr>
      <w:r>
        <w:t>4. EVIDENCIAS DE APRENDIZAJE</w:t>
      </w:r>
    </w:p>
    <w:p w14:paraId="639A47EB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Evidencias de conocimiento: Respuestas y participación.</w:t>
      </w:r>
    </w:p>
    <w:p w14:paraId="30C5DFF5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Evidencias de desempeño: Aplicación de técnicas creativas.</w:t>
      </w:r>
    </w:p>
    <w:p w14:paraId="322D8ED3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Evidencias de producto: Documento final con propuesta innovadora.</w:t>
      </w:r>
    </w:p>
    <w:p w14:paraId="18CCFFCF" w14:textId="77777777" w:rsidR="0026454C" w:rsidRPr="00B92F91" w:rsidRDefault="00000000">
      <w:pPr>
        <w:pStyle w:val="Ttulo1"/>
        <w:rPr>
          <w:lang w:val="es-CO"/>
        </w:rPr>
      </w:pPr>
      <w:r w:rsidRPr="00B92F91">
        <w:rPr>
          <w:lang w:val="es-CO"/>
        </w:rPr>
        <w:t>5. CRITERIOS DE EVALUACIÓN</w:t>
      </w:r>
    </w:p>
    <w:p w14:paraId="0B7E62CC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Comprende creatividad e innovación.</w:t>
      </w:r>
    </w:p>
    <w:p w14:paraId="0AA0E13D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Propone ideas viables.</w:t>
      </w:r>
    </w:p>
    <w:p w14:paraId="58ED8C51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lastRenderedPageBreak/>
        <w:t>• Presenta actividades organizadas.</w:t>
      </w:r>
    </w:p>
    <w:p w14:paraId="2C2CF13E" w14:textId="77777777" w:rsidR="0026454C" w:rsidRPr="00B92F91" w:rsidRDefault="00000000">
      <w:pPr>
        <w:pStyle w:val="Ttulo1"/>
        <w:rPr>
          <w:lang w:val="es-CO"/>
        </w:rPr>
      </w:pPr>
      <w:r w:rsidRPr="00B92F91">
        <w:rPr>
          <w:lang w:val="es-CO"/>
        </w:rPr>
        <w:t>6. INSTRUMENTOS DE EVALUACIÓN</w:t>
      </w:r>
    </w:p>
    <w:p w14:paraId="532FADFD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Lista de chequeo.</w:t>
      </w:r>
    </w:p>
    <w:p w14:paraId="6732B446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Rúbrica de evaluación.</w:t>
      </w:r>
    </w:p>
    <w:p w14:paraId="1F3ADAD1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• Observación directa.</w:t>
      </w:r>
    </w:p>
    <w:p w14:paraId="2FE9414B" w14:textId="77777777" w:rsidR="0026454C" w:rsidRPr="00B92F91" w:rsidRDefault="00000000">
      <w:pPr>
        <w:pStyle w:val="Ttulo1"/>
        <w:rPr>
          <w:lang w:val="es-CO"/>
        </w:rPr>
      </w:pPr>
      <w:r w:rsidRPr="00B92F91">
        <w:rPr>
          <w:lang w:val="es-CO"/>
        </w:rPr>
        <w:t>7. GLOSARIO</w:t>
      </w:r>
    </w:p>
    <w:p w14:paraId="227AAB05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Creatividad: Capacidad de generar ideas nuevas.</w:t>
      </w:r>
    </w:p>
    <w:p w14:paraId="56FFB150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Innovación: Aplicación de una idea que genera mejora.</w:t>
      </w:r>
    </w:p>
    <w:p w14:paraId="2A422361" w14:textId="77777777" w:rsidR="0026454C" w:rsidRPr="00B92F91" w:rsidRDefault="00000000">
      <w:pPr>
        <w:rPr>
          <w:lang w:val="es-CO"/>
        </w:rPr>
      </w:pPr>
      <w:r w:rsidRPr="00B92F91">
        <w:rPr>
          <w:lang w:val="es-CO"/>
        </w:rPr>
        <w:t>Microempresa: Negocio pequeño con recursos limitados.</w:t>
      </w:r>
    </w:p>
    <w:sectPr w:rsidR="0026454C" w:rsidRPr="00B92F91" w:rsidSect="00034616">
      <w:headerReference w:type="default" r:id="rId10"/>
      <w:footerReference w:type="default" r:id="rId11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B42D" w14:textId="77777777" w:rsidR="005B1EEC" w:rsidRDefault="005B1EEC">
      <w:pPr>
        <w:spacing w:after="0" w:line="240" w:lineRule="auto"/>
      </w:pPr>
      <w:r>
        <w:separator/>
      </w:r>
    </w:p>
  </w:endnote>
  <w:endnote w:type="continuationSeparator" w:id="0">
    <w:p w14:paraId="1B71B68A" w14:textId="77777777" w:rsidR="005B1EEC" w:rsidRDefault="005B1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8DA8A" w14:textId="77777777" w:rsidR="0026454C" w:rsidRDefault="00000000">
    <w:pPr>
      <w:pStyle w:val="Piedepgina"/>
      <w:jc w:val="right"/>
    </w:pPr>
    <w:r>
      <w:t>GFPI-F-135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272A8" w14:textId="77777777" w:rsidR="005B1EEC" w:rsidRDefault="005B1EEC">
      <w:pPr>
        <w:spacing w:after="0" w:line="240" w:lineRule="auto"/>
      </w:pPr>
      <w:r>
        <w:separator/>
      </w:r>
    </w:p>
  </w:footnote>
  <w:footnote w:type="continuationSeparator" w:id="0">
    <w:p w14:paraId="310DA646" w14:textId="77777777" w:rsidR="005B1EEC" w:rsidRDefault="005B1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90C0C" w14:textId="03DD0415" w:rsidR="00364ABD" w:rsidRDefault="00364ABD" w:rsidP="00364ABD">
    <w:pPr>
      <w:pStyle w:val="Encabezado"/>
      <w:jc w:val="center"/>
    </w:pPr>
    <w:r>
      <w:rPr>
        <w:noProof/>
        <w:color w:val="000000"/>
      </w:rPr>
      <w:drawing>
        <wp:inline distT="0" distB="0" distL="0" distR="0" wp14:anchorId="50F24935" wp14:editId="79EF5D34">
          <wp:extent cx="592455" cy="56134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FF3809"/>
    <w:multiLevelType w:val="multilevel"/>
    <w:tmpl w:val="ED78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1858504">
    <w:abstractNumId w:val="8"/>
  </w:num>
  <w:num w:numId="2" w16cid:durableId="597983179">
    <w:abstractNumId w:val="6"/>
  </w:num>
  <w:num w:numId="3" w16cid:durableId="698315782">
    <w:abstractNumId w:val="5"/>
  </w:num>
  <w:num w:numId="4" w16cid:durableId="1482888851">
    <w:abstractNumId w:val="4"/>
  </w:num>
  <w:num w:numId="5" w16cid:durableId="348221479">
    <w:abstractNumId w:val="7"/>
  </w:num>
  <w:num w:numId="6" w16cid:durableId="2068259714">
    <w:abstractNumId w:val="3"/>
  </w:num>
  <w:num w:numId="7" w16cid:durableId="1203247978">
    <w:abstractNumId w:val="2"/>
  </w:num>
  <w:num w:numId="8" w16cid:durableId="915165569">
    <w:abstractNumId w:val="1"/>
  </w:num>
  <w:num w:numId="9" w16cid:durableId="1204825770">
    <w:abstractNumId w:val="0"/>
  </w:num>
  <w:num w:numId="10" w16cid:durableId="2820337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1837"/>
    <w:rsid w:val="0026454C"/>
    <w:rsid w:val="0029639D"/>
    <w:rsid w:val="00326F90"/>
    <w:rsid w:val="00364ABD"/>
    <w:rsid w:val="005B1EEC"/>
    <w:rsid w:val="00864C2B"/>
    <w:rsid w:val="00AA1D8D"/>
    <w:rsid w:val="00B47730"/>
    <w:rsid w:val="00B92F9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4A90E6"/>
  <w14:defaultImageDpi w14:val="300"/>
  <w15:docId w15:val="{DDBEC724-EA98-4196-8F68-36264398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B92F9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92F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lab.net/creatividad-innovacion/#:~:text=Diferencia%20entre%20creatividad%20e%20innovaci%C3%B3n,de%20innovaci%C3%B3n%20de%20manera%20fundamenta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antaluciaimpulsa.es/blog/cual-es-la-diferencia-entre-creatividad-e-innovacion#:~:text=La%20creatividad%20es%20el%20uso,decida%20implementar%20no%20d%C3%A9%20resultad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823</Words>
  <Characters>4527</Characters>
  <Application>Microsoft Office Word</Application>
  <DocSecurity>0</DocSecurity>
  <Lines>37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ASUS</cp:lastModifiedBy>
  <cp:revision>2</cp:revision>
  <dcterms:created xsi:type="dcterms:W3CDTF">2013-12-23T23:15:00Z</dcterms:created>
  <dcterms:modified xsi:type="dcterms:W3CDTF">2026-02-22T23:02:00Z</dcterms:modified>
  <cp:category/>
</cp:coreProperties>
</file>